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Aussen</w:t>
            </w:r>
          </w:p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>Laube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Blumenkiste</w:t>
            </w:r>
          </w:p>
          <w:p>
            <w:pPr>
              <w:spacing w:before="0" w:after="0"/>
            </w:pPr>
            <w:r>
              <w:t>Topf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06200249" name="019e8d60-ddbe-7230-82dd-2f6bd124310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9086999" name="019e8d60-ddbe-7230-82dd-2f6bd124310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28177779" name="019e8d60-f9b3-72de-b6d8-a8aff5e184f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9098153" name="019e8d60-f9b3-72de-b6d8-a8aff5e184f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>Keller</w:t>
            </w:r>
          </w:p>
          <w:p>
            <w:pPr>
              <w:spacing w:before="0" w:after="0"/>
            </w:pPr>
            <w:r>
              <w:t>Keller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Lampen Isolation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54570337" name="019e8d64-2296-7532-83a7-c21c36e535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280030" name="019e8d64-2296-7532-83a7-c21c36e5353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42307822" name="019e8d64-434f-7b43-81f3-fac35b2f32f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9608253" name="019e8d64-434f-7b43-81f3-fac35b2f32f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>Keller</w:t>
            </w:r>
          </w:p>
          <w:p>
            <w:pPr>
              <w:spacing w:before="0" w:after="0"/>
            </w:pPr>
            <w:r>
              <w:t>Keller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Fallroht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60611224" name="019e8d68-962f-7972-b5a2-cc7674f970e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2567455" name="019e8d68-962f-7972-b5a2-cc7674f970ea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88958485" name="019e8d68-c386-7ff7-be1f-c3e00c559ca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5976532" name="019e8d68-c386-7ff7-be1f-c3e00c559ca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Erdgeschoss</w:t>
            </w:r>
          </w:p>
          <w:p>
            <w:pPr>
              <w:spacing w:before="0" w:after="0"/>
            </w:pPr>
            <w:r>
              <w:t>Küche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Holzofen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08727191" name="019e8d6b-d854-7425-bca0-b175b0c5fc3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2906514" name="019e8d6b-d854-7425-bca0-b175b0c5fc3c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60920044" name="019e8d6b-ef20-769b-beb2-9fe98cbd100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345502" name="019e8d6b-ef20-769b-beb2-9fe98cbd100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Erdgeschoss</w:t>
            </w:r>
          </w:p>
          <w:p>
            <w:pPr>
              <w:spacing w:before="0" w:after="0"/>
            </w:pPr>
            <w:r>
              <w:t>Küche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VM-26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72981735" name="019e8d6e-872b-7bad-96e9-c0750801f2c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8120776" name="019e8d6e-872b-7bad-96e9-c0750801f2c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38371075" name="019e8d6e-a75f-779a-ac89-541fb5653c6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8662251" name="019e8d6e-a75f-779a-ac89-541fb5653c6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KMF: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Obergeschoss</w:t>
            </w:r>
          </w:p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Holzofen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84561152" name="019e8d8d-65ab-7968-aa29-0827d5e8d1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018689" name="019e8d8d-65ab-7968-aa29-0827d5e8d14c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41352609" name="019e8d8d-81c8-7c10-9c8c-1d63aadcd09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5474317" name="019e8d8d-81c8-7c10-9c8c-1d63aadcd09c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01857923" name="019e8d90-af7b-710d-b60b-089f14fdcce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6203034" name="019e8d90-af7b-710d-b60b-089f14fdcce1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84767373" name="019e8d90-c816-7569-8d22-4ea0c25192b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5266266" name="019e8d90-c816-7569-8d22-4ea0c25192b1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Schwäderlochstrasse 10, 7250 Klosters</w:t>
          </w:r>
        </w:p>
        <w:p>
          <w:pPr>
            <w:spacing w:before="0" w:after="0"/>
          </w:pPr>
          <w:r>
            <w:t>DN 939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